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2B722" w14:textId="61BAA4C0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– </w:t>
      </w:r>
      <w:r w:rsidR="00583EA0">
        <w:t>Modelformulier referentie</w:t>
      </w:r>
      <w:r w:rsidR="001E54C4">
        <w:t>projecten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F03559" w14:textId="3251BAFC" w:rsidR="002E0355" w:rsidRDefault="002E0355" w:rsidP="002E0355">
      <w:pPr>
        <w:jc w:val="center"/>
        <w:rPr>
          <w:b/>
          <w:bCs/>
        </w:rPr>
      </w:pPr>
      <w:r w:rsidRPr="002E0355">
        <w:rPr>
          <w:b/>
          <w:bCs/>
        </w:rPr>
        <w:t>AI2024-0219 Raamovereenkomst Onderhoud Kunstgrassportvelden</w:t>
      </w:r>
    </w:p>
    <w:p w14:paraId="789FFAA1" w14:textId="77777777" w:rsidR="002E0355" w:rsidRPr="002E0355" w:rsidRDefault="002E0355" w:rsidP="002E0355">
      <w:pPr>
        <w:jc w:val="center"/>
        <w:rPr>
          <w:b/>
          <w:bCs/>
        </w:rPr>
      </w:pPr>
    </w:p>
    <w:p w14:paraId="12F86DCB" w14:textId="77777777" w:rsidR="00583EA0" w:rsidRPr="001E54C4" w:rsidRDefault="00583EA0" w:rsidP="00583EA0">
      <w:pPr>
        <w:rPr>
          <w:color w:val="7F7F7F" w:themeColor="text1" w:themeTint="80"/>
        </w:rPr>
      </w:pPr>
      <w:r w:rsidRPr="001E54C4">
        <w:rPr>
          <w:color w:val="7F7F7F" w:themeColor="text1" w:themeTint="80"/>
        </w:rPr>
        <w:t>De grijze teksten met toelichting in de gele velden dienen te worden vervangen door invullingen van de gegadigde.</w:t>
      </w:r>
    </w:p>
    <w:p w14:paraId="5F98C170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4"/>
        <w:gridCol w:w="3554"/>
        <w:gridCol w:w="4641"/>
      </w:tblGrid>
      <w:tr w:rsidR="00500E8D" w14:paraId="1CBAE5A9" w14:textId="77777777" w:rsidTr="00FF6142">
        <w:trPr>
          <w:cantSplit/>
        </w:trPr>
        <w:tc>
          <w:tcPr>
            <w:tcW w:w="8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272E" w14:textId="77777777" w:rsidR="00500E8D" w:rsidRPr="00500E8D" w:rsidRDefault="00500E8D">
            <w:pPr>
              <w:rPr>
                <w:b/>
                <w:bCs/>
              </w:rPr>
            </w:pPr>
            <w:r w:rsidRPr="00500E8D">
              <w:rPr>
                <w:b/>
                <w:bCs/>
              </w:rPr>
              <w:t>Inschrijver</w:t>
            </w:r>
          </w:p>
        </w:tc>
      </w:tr>
      <w:tr w:rsidR="00583EA0" w14:paraId="14DD24E0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59F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FB91" w14:textId="77777777" w:rsidR="00583EA0" w:rsidRDefault="00583EA0">
            <w:r>
              <w:t>Naam: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A71A53F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Naam gegadigde</w:t>
            </w:r>
          </w:p>
        </w:tc>
      </w:tr>
      <w:tr w:rsidR="00583EA0" w14:paraId="44DB7E19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7331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768" w14:textId="77777777" w:rsidR="00583EA0" w:rsidRDefault="00583EA0">
            <w:r>
              <w:t>Adres / Postcode vestigingsplaats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C3A69C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Postcode en plaats vestiging gegadigde</w:t>
            </w:r>
          </w:p>
        </w:tc>
      </w:tr>
      <w:tr w:rsidR="00F0769E" w14:paraId="0EA6B1FA" w14:textId="77777777" w:rsidTr="00FF6142">
        <w:trPr>
          <w:cantSplit/>
        </w:trPr>
        <w:tc>
          <w:tcPr>
            <w:tcW w:w="8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F3EE" w14:textId="77777777" w:rsidR="00F0769E" w:rsidRPr="00F0769E" w:rsidRDefault="00F0769E">
            <w:pPr>
              <w:rPr>
                <w:b/>
                <w:bCs/>
              </w:rPr>
            </w:pPr>
            <w:r w:rsidRPr="00F0769E">
              <w:rPr>
                <w:b/>
                <w:bCs/>
              </w:rPr>
              <w:t xml:space="preserve">Referentieproject </w:t>
            </w:r>
          </w:p>
        </w:tc>
      </w:tr>
      <w:tr w:rsidR="00583EA0" w14:paraId="7880E545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865C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4D4B" w14:textId="77777777" w:rsidR="00583EA0" w:rsidRDefault="00583EA0">
            <w:r>
              <w:t>Nummer referentieproject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36AEFDE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Nr.</w:t>
            </w:r>
          </w:p>
        </w:tc>
      </w:tr>
      <w:tr w:rsidR="00583EA0" w14:paraId="3EC0097E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8F2B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04EB" w14:textId="77777777" w:rsidR="00583EA0" w:rsidRDefault="00583EA0">
            <w:r>
              <w:t>Referentieproject (naam)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9CE69DD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Naam project</w:t>
            </w:r>
          </w:p>
        </w:tc>
      </w:tr>
      <w:tr w:rsidR="00583EA0" w14:paraId="77B105A9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082E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ABA4" w14:textId="77777777" w:rsidR="00583EA0" w:rsidRDefault="00583EA0">
            <w:r>
              <w:t>Referentie heeft betrekking op:</w:t>
            </w:r>
          </w:p>
          <w:p w14:paraId="47F4B81A" w14:textId="77777777" w:rsidR="00583EA0" w:rsidRDefault="00583EA0">
            <w:r>
              <w:t xml:space="preserve"> </w:t>
            </w:r>
          </w:p>
          <w:p w14:paraId="12478B4D" w14:textId="77777777" w:rsidR="00583EA0" w:rsidRDefault="00583EA0"/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DB7B1E2" w14:textId="7D13E5CB" w:rsidR="00583EA0" w:rsidRPr="002E27CE" w:rsidRDefault="00583EA0">
            <w:pPr>
              <w:rPr>
                <w:color w:val="7F7F7F" w:themeColor="text1" w:themeTint="80"/>
              </w:rPr>
            </w:pPr>
            <w:r w:rsidRPr="002E27CE">
              <w:rPr>
                <w:color w:val="7F7F7F" w:themeColor="text1" w:themeTint="80"/>
              </w:rPr>
              <w:sym w:font="Wingdings" w:char="F06F"/>
            </w:r>
            <w:r w:rsidRPr="002E27CE">
              <w:rPr>
                <w:color w:val="7F7F7F" w:themeColor="text1" w:themeTint="80"/>
              </w:rPr>
              <w:t xml:space="preserve">  Kerncompetentie</w:t>
            </w:r>
            <w:r w:rsidR="002E27CE">
              <w:rPr>
                <w:color w:val="0070C0"/>
              </w:rPr>
              <w:t xml:space="preserve"> </w:t>
            </w:r>
            <w:r w:rsidR="002E27CE" w:rsidRPr="002E27CE">
              <w:rPr>
                <w:color w:val="7F7F7F" w:themeColor="text1" w:themeTint="80"/>
              </w:rPr>
              <w:t>1</w:t>
            </w:r>
            <w:r w:rsidR="002E27CE">
              <w:rPr>
                <w:color w:val="7F7F7F" w:themeColor="text1" w:themeTint="80"/>
              </w:rPr>
              <w:t xml:space="preserve">: </w:t>
            </w:r>
            <w:r w:rsidR="002E27CE" w:rsidRPr="00431418">
              <w:rPr>
                <w:i/>
                <w:iCs/>
                <w:color w:val="7F7F7F" w:themeColor="text1" w:themeTint="80"/>
              </w:rPr>
              <w:t>periodiek onderhoud kurk-ingestrooide kunstgras voetbalvelden</w:t>
            </w:r>
          </w:p>
          <w:p w14:paraId="6C2BC213" w14:textId="6F0DB23C" w:rsidR="002E27CE" w:rsidRDefault="00583EA0" w:rsidP="002E27CE">
            <w:pPr>
              <w:rPr>
                <w:color w:val="7F7F7F" w:themeColor="text1" w:themeTint="80"/>
              </w:rPr>
            </w:pPr>
            <w:r w:rsidRPr="002E27CE">
              <w:rPr>
                <w:color w:val="7F7F7F" w:themeColor="text1" w:themeTint="80"/>
              </w:rPr>
              <w:sym w:font="Wingdings" w:char="F06F"/>
            </w:r>
            <w:r w:rsidRPr="002E27CE">
              <w:rPr>
                <w:color w:val="7F7F7F" w:themeColor="text1" w:themeTint="80"/>
              </w:rPr>
              <w:t xml:space="preserve">  Kerncompetentie </w:t>
            </w:r>
            <w:r w:rsidR="002E27CE">
              <w:rPr>
                <w:color w:val="7F7F7F" w:themeColor="text1" w:themeTint="80"/>
              </w:rPr>
              <w:t xml:space="preserve">2: </w:t>
            </w:r>
            <w:r w:rsidR="002E27CE" w:rsidRPr="002E27CE">
              <w:rPr>
                <w:i/>
                <w:iCs/>
                <w:color w:val="7F7F7F" w:themeColor="text1" w:themeTint="80"/>
              </w:rPr>
              <w:t>dieptereini</w:t>
            </w:r>
            <w:r w:rsidR="00FF6142">
              <w:rPr>
                <w:i/>
                <w:iCs/>
                <w:color w:val="7F7F7F" w:themeColor="text1" w:themeTint="80"/>
              </w:rPr>
              <w:t>ging</w:t>
            </w:r>
            <w:r w:rsidR="002E27CE" w:rsidRPr="002E27CE">
              <w:rPr>
                <w:i/>
                <w:iCs/>
                <w:color w:val="7F7F7F" w:themeColor="text1" w:themeTint="80"/>
              </w:rPr>
              <w:t xml:space="preserve"> water/semi-water kunstgras hockeyvelden</w:t>
            </w:r>
          </w:p>
          <w:p w14:paraId="7970CE8E" w14:textId="623E3EA1" w:rsidR="00583EA0" w:rsidRPr="002E27CE" w:rsidRDefault="00583EA0" w:rsidP="002E27CE">
            <w:pPr>
              <w:rPr>
                <w:color w:val="7F7F7F" w:themeColor="text1" w:themeTint="80"/>
              </w:rPr>
            </w:pPr>
            <w:r w:rsidRPr="002E27CE">
              <w:rPr>
                <w:color w:val="7F7F7F" w:themeColor="text1" w:themeTint="80"/>
              </w:rPr>
              <w:sym w:font="Wingdings" w:char="F06F"/>
            </w:r>
            <w:r w:rsidRPr="002E27CE">
              <w:rPr>
                <w:color w:val="7F7F7F" w:themeColor="text1" w:themeTint="80"/>
              </w:rPr>
              <w:t xml:space="preserve">  Kerncompetentie</w:t>
            </w:r>
            <w:r w:rsidR="002E27CE">
              <w:rPr>
                <w:color w:val="7F7F7F" w:themeColor="text1" w:themeTint="80"/>
              </w:rPr>
              <w:t xml:space="preserve"> 3: </w:t>
            </w:r>
            <w:r w:rsidR="002E27CE" w:rsidRPr="002E27CE">
              <w:rPr>
                <w:i/>
                <w:iCs/>
                <w:color w:val="7F7F7F" w:themeColor="text1" w:themeTint="80"/>
              </w:rPr>
              <w:t>levering kurk-infill</w:t>
            </w:r>
          </w:p>
        </w:tc>
      </w:tr>
      <w:tr w:rsidR="00500E8D" w14:paraId="59B30904" w14:textId="77777777" w:rsidTr="00FF6142">
        <w:trPr>
          <w:cantSplit/>
        </w:trPr>
        <w:tc>
          <w:tcPr>
            <w:tcW w:w="8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1A2" w14:textId="77777777" w:rsidR="00500E8D" w:rsidRPr="00500E8D" w:rsidRDefault="00500E8D">
            <w:pPr>
              <w:rPr>
                <w:b/>
                <w:bCs/>
              </w:rPr>
            </w:pPr>
            <w:r w:rsidRPr="00500E8D">
              <w:rPr>
                <w:b/>
                <w:bCs/>
              </w:rPr>
              <w:t>Naam en adres opdrachtgever:</w:t>
            </w:r>
          </w:p>
        </w:tc>
      </w:tr>
      <w:tr w:rsidR="00583EA0" w14:paraId="6C6C76CC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BBE4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E0B6" w14:textId="77777777" w:rsidR="00583EA0" w:rsidRDefault="00583EA0">
            <w:r>
              <w:t>Aanbesteder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5327983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Naam opdrachtgever</w:t>
            </w:r>
          </w:p>
        </w:tc>
      </w:tr>
      <w:tr w:rsidR="00583EA0" w14:paraId="7C8646C1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52A5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3206" w14:textId="77777777" w:rsidR="00583EA0" w:rsidRDefault="00583EA0">
            <w:r>
              <w:t>Contactpersoon bij de opdrachtgever: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724DEDB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Naam contactpersoon opdrachtgever</w:t>
            </w:r>
          </w:p>
        </w:tc>
      </w:tr>
      <w:tr w:rsidR="00583EA0" w14:paraId="438F4546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5A17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077C" w14:textId="77777777" w:rsidR="00583EA0" w:rsidRDefault="00583EA0">
            <w:r>
              <w:t>Contactgegevens contactpersoon bij de opdrachtgever: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F2205CD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Telefoonnummer:</w:t>
            </w:r>
          </w:p>
          <w:p w14:paraId="17455694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</w:p>
          <w:p w14:paraId="5A171BB8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E-mail adres:</w:t>
            </w:r>
          </w:p>
        </w:tc>
      </w:tr>
      <w:tr w:rsidR="00500E8D" w14:paraId="19FF37FA" w14:textId="77777777" w:rsidTr="00FF6142">
        <w:trPr>
          <w:cantSplit/>
        </w:trPr>
        <w:tc>
          <w:tcPr>
            <w:tcW w:w="8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8E48" w14:textId="01A47D6E" w:rsidR="00500E8D" w:rsidRPr="00500E8D" w:rsidRDefault="00500E8D">
            <w:pPr>
              <w:rPr>
                <w:b/>
                <w:bCs/>
              </w:rPr>
            </w:pPr>
            <w:r w:rsidRPr="00500E8D">
              <w:rPr>
                <w:b/>
                <w:bCs/>
              </w:rPr>
              <w:t>Nadere informatie</w:t>
            </w:r>
            <w:r w:rsidR="00F0769E">
              <w:rPr>
                <w:b/>
                <w:bCs/>
              </w:rPr>
              <w:t xml:space="preserve"> over het</w:t>
            </w:r>
            <w:r w:rsidRPr="00500E8D">
              <w:rPr>
                <w:b/>
                <w:bCs/>
              </w:rPr>
              <w:t xml:space="preserve"> referentieproject</w:t>
            </w:r>
          </w:p>
        </w:tc>
      </w:tr>
      <w:tr w:rsidR="00583EA0" w14:paraId="75C23E74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0CC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2E0A" w14:textId="7A007F5C" w:rsidR="00583EA0" w:rsidRDefault="00583EA0">
            <w:r>
              <w:t>Locatie van het referentie</w:t>
            </w:r>
            <w:r w:rsidR="001E54C4">
              <w:t>project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5992042" w14:textId="78ACF4FB" w:rsidR="00583EA0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Locatiegegevens</w:t>
            </w:r>
            <w:r w:rsidR="00F0769E" w:rsidRPr="002E27CE">
              <w:rPr>
                <w:color w:val="7F7F7F" w:themeColor="text1" w:themeTint="80"/>
                <w:highlight w:val="lightGray"/>
              </w:rPr>
              <w:t>:</w:t>
            </w:r>
            <w:r w:rsidRPr="002E27CE">
              <w:rPr>
                <w:color w:val="7F7F7F" w:themeColor="text1" w:themeTint="80"/>
                <w:highlight w:val="lightGray"/>
              </w:rPr>
              <w:t xml:space="preserve"> adres</w:t>
            </w:r>
            <w:r w:rsidR="00F0769E" w:rsidRPr="002E27CE">
              <w:rPr>
                <w:color w:val="7F7F7F" w:themeColor="text1" w:themeTint="80"/>
                <w:highlight w:val="lightGray"/>
              </w:rPr>
              <w:t>, naam sportpark /  sportveld</w:t>
            </w:r>
            <w:r w:rsidR="00FF6142">
              <w:rPr>
                <w:color w:val="7F7F7F" w:themeColor="text1" w:themeTint="80"/>
                <w:highlight w:val="lightGray"/>
              </w:rPr>
              <w:t>(en)</w:t>
            </w:r>
            <w:r w:rsidR="007938DB">
              <w:rPr>
                <w:color w:val="7F7F7F" w:themeColor="text1" w:themeTint="80"/>
                <w:highlight w:val="lightGray"/>
              </w:rPr>
              <w:t xml:space="preserve"> + aanta</w:t>
            </w:r>
            <w:r w:rsidR="00AA2C93">
              <w:rPr>
                <w:color w:val="7F7F7F" w:themeColor="text1" w:themeTint="80"/>
                <w:highlight w:val="lightGray"/>
              </w:rPr>
              <w:t>l velden en type velden</w:t>
            </w:r>
          </w:p>
          <w:p w14:paraId="1DEF79C8" w14:textId="77777777" w:rsidR="0051258F" w:rsidRDefault="0051258F">
            <w:pPr>
              <w:rPr>
                <w:color w:val="7F7F7F" w:themeColor="text1" w:themeTint="80"/>
                <w:highlight w:val="lightGray"/>
              </w:rPr>
            </w:pPr>
          </w:p>
          <w:p w14:paraId="480FDF1C" w14:textId="145F0FD7" w:rsidR="0051258F" w:rsidRDefault="0051258F">
            <w:pPr>
              <w:rPr>
                <w:color w:val="7F7F7F" w:themeColor="text1" w:themeTint="80"/>
                <w:highlight w:val="lightGray"/>
              </w:rPr>
            </w:pPr>
            <w:r>
              <w:rPr>
                <w:color w:val="7F7F7F" w:themeColor="text1" w:themeTint="80"/>
                <w:highlight w:val="lightGray"/>
              </w:rPr>
              <w:t>Eventueel als bijlage bij te voegen een plattegrond van het sportpark met daarop de betreffende velden</w:t>
            </w:r>
          </w:p>
          <w:p w14:paraId="0BC3361E" w14:textId="77777777" w:rsidR="0051258F" w:rsidRDefault="0051258F">
            <w:pPr>
              <w:rPr>
                <w:color w:val="7F7F7F" w:themeColor="text1" w:themeTint="80"/>
                <w:highlight w:val="lightGray"/>
              </w:rPr>
            </w:pPr>
          </w:p>
          <w:p w14:paraId="4151AF63" w14:textId="1910BFF1" w:rsidR="00583EA0" w:rsidRPr="002E27CE" w:rsidRDefault="0051258F">
            <w:pPr>
              <w:rPr>
                <w:color w:val="7F7F7F" w:themeColor="text1" w:themeTint="80"/>
                <w:highlight w:val="lightGray"/>
              </w:rPr>
            </w:pPr>
            <w:r>
              <w:rPr>
                <w:color w:val="7F7F7F" w:themeColor="text1" w:themeTint="80"/>
                <w:highlight w:val="lightGray"/>
              </w:rPr>
              <w:t>V</w:t>
            </w:r>
            <w:r w:rsidR="00083170">
              <w:rPr>
                <w:color w:val="7F7F7F" w:themeColor="text1" w:themeTint="80"/>
                <w:highlight w:val="lightGray"/>
              </w:rPr>
              <w:t>oor perceel 3 geldt</w:t>
            </w:r>
            <w:r w:rsidR="00E731AF">
              <w:rPr>
                <w:color w:val="7F7F7F" w:themeColor="text1" w:themeTint="80"/>
                <w:highlight w:val="lightGray"/>
              </w:rPr>
              <w:t>: het aantal geleverde m3</w:t>
            </w:r>
            <w:r w:rsidR="00AA1B6D">
              <w:rPr>
                <w:color w:val="7F7F7F" w:themeColor="text1" w:themeTint="80"/>
                <w:highlight w:val="lightGray"/>
              </w:rPr>
              <w:t xml:space="preserve"> kurk-infill</w:t>
            </w:r>
          </w:p>
        </w:tc>
      </w:tr>
      <w:tr w:rsidR="00583EA0" w14:paraId="7D1CEF79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F202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18F6" w14:textId="47539C67" w:rsidR="00583EA0" w:rsidRDefault="00756174">
            <w:r>
              <w:t>Start- en einddatum van de opdracht</w:t>
            </w:r>
            <w:r w:rsidR="0051258F">
              <w:t>/het (raam)contract</w:t>
            </w:r>
            <w:r>
              <w:t xml:space="preserve"> 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38C19A" w14:textId="77777777" w:rsidR="00AA1B6D" w:rsidRDefault="00AA1B6D">
            <w:pPr>
              <w:rPr>
                <w:color w:val="7F7F7F" w:themeColor="text1" w:themeTint="80"/>
                <w:highlight w:val="lightGray"/>
              </w:rPr>
            </w:pPr>
            <w:r>
              <w:rPr>
                <w:color w:val="7F7F7F" w:themeColor="text1" w:themeTint="80"/>
                <w:highlight w:val="lightGray"/>
              </w:rPr>
              <w:t>Startdatum: …</w:t>
            </w:r>
          </w:p>
          <w:p w14:paraId="5FA94DDD" w14:textId="2EEAED20" w:rsidR="00583EA0" w:rsidRPr="002E27CE" w:rsidRDefault="00AA1B6D">
            <w:pPr>
              <w:rPr>
                <w:color w:val="7F7F7F" w:themeColor="text1" w:themeTint="80"/>
                <w:highlight w:val="lightGray"/>
              </w:rPr>
            </w:pPr>
            <w:r>
              <w:rPr>
                <w:color w:val="7F7F7F" w:themeColor="text1" w:themeTint="80"/>
                <w:highlight w:val="lightGray"/>
              </w:rPr>
              <w:t xml:space="preserve">Einddatum: </w:t>
            </w:r>
            <w:r w:rsidR="0051258F">
              <w:rPr>
                <w:color w:val="7F7F7F" w:themeColor="text1" w:themeTint="80"/>
                <w:highlight w:val="lightGray"/>
              </w:rPr>
              <w:t>..</w:t>
            </w:r>
          </w:p>
        </w:tc>
      </w:tr>
      <w:tr w:rsidR="00583EA0" w14:paraId="7F5607EB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D53D4E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9DAEE8" w14:textId="77777777" w:rsidR="00583EA0" w:rsidRDefault="00583EA0">
            <w:r>
              <w:t>Contractvorm:</w:t>
            </w:r>
          </w:p>
          <w:p w14:paraId="004BBE65" w14:textId="77777777" w:rsidR="00583EA0" w:rsidRDefault="00583EA0"/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D3E06F" w14:textId="2DB8D5E5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 xml:space="preserve">(bijv. </w:t>
            </w:r>
            <w:r w:rsidR="00F0769E" w:rsidRPr="002E27CE">
              <w:rPr>
                <w:color w:val="7F7F7F" w:themeColor="text1" w:themeTint="80"/>
                <w:highlight w:val="lightGray"/>
              </w:rPr>
              <w:t>raamovereenkomst UAV,  dienstenovereenkomst</w:t>
            </w:r>
            <w:r w:rsidRPr="002E27CE">
              <w:rPr>
                <w:color w:val="7F7F7F" w:themeColor="text1" w:themeTint="80"/>
                <w:highlight w:val="lightGray"/>
              </w:rPr>
              <w:t>)</w:t>
            </w:r>
          </w:p>
        </w:tc>
      </w:tr>
      <w:tr w:rsidR="00583EA0" w14:paraId="34FC2382" w14:textId="77777777" w:rsidTr="00FF6142">
        <w:trPr>
          <w:cantSplit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7ACBDE" w14:textId="77777777" w:rsidR="00583EA0" w:rsidRDefault="00583EA0"/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BEBC31C" w14:textId="77777777" w:rsidR="00583EA0" w:rsidRDefault="00583EA0">
            <w:r>
              <w:t>Uitgevoerd in samenwerkingsverband: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A9039A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Ja / nee (indien ja: hieronder invullen)</w:t>
            </w:r>
          </w:p>
        </w:tc>
      </w:tr>
      <w:tr w:rsidR="00583EA0" w14:paraId="3E865349" w14:textId="77777777" w:rsidTr="00FF6142">
        <w:trPr>
          <w:cantSplit/>
        </w:trPr>
        <w:tc>
          <w:tcPr>
            <w:tcW w:w="3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EAEFBE" w14:textId="77777777" w:rsidR="00583EA0" w:rsidRDefault="00583EA0"/>
        </w:tc>
        <w:tc>
          <w:tcPr>
            <w:tcW w:w="35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AFC2ABC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6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700388D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Namen combinanten en onderaannemers</w:t>
            </w:r>
          </w:p>
        </w:tc>
      </w:tr>
      <w:tr w:rsidR="00583EA0" w14:paraId="354C14DE" w14:textId="77777777" w:rsidTr="00FF6142">
        <w:trPr>
          <w:cantSplit/>
          <w:trHeight w:val="2371"/>
        </w:trPr>
        <w:tc>
          <w:tcPr>
            <w:tcW w:w="3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35FE19" w14:textId="77777777" w:rsidR="00583EA0" w:rsidRDefault="00583EA0"/>
        </w:tc>
        <w:tc>
          <w:tcPr>
            <w:tcW w:w="35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C61D21C" w14:textId="6099F7F3" w:rsidR="00583EA0" w:rsidRDefault="00583EA0">
            <w:r>
              <w:t>Omschrijving van de werkzaamheden dat binnen het referentie</w:t>
            </w:r>
            <w:r w:rsidR="001E54C4">
              <w:t>project</w:t>
            </w:r>
            <w:r>
              <w:t xml:space="preserve"> is verricht door de gegadigde.</w:t>
            </w:r>
          </w:p>
        </w:tc>
        <w:tc>
          <w:tcPr>
            <w:tcW w:w="46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D95B9C" w14:textId="6EEABCB7" w:rsidR="00583EA0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Omschrijving van de werkzaamheden</w:t>
            </w:r>
            <w:r w:rsidR="000F4BDC">
              <w:rPr>
                <w:color w:val="7F7F7F" w:themeColor="text1" w:themeTint="80"/>
                <w:highlight w:val="lightGray"/>
              </w:rPr>
              <w:t xml:space="preserve"> (ga daarbvij specifiek in op de werkzaamheden zoals benoemd in de kerncompetentie zoals opgenomen in 0.04.2 in de RAW-Raamovereenkomst</w:t>
            </w:r>
          </w:p>
          <w:p w14:paraId="333892B4" w14:textId="77777777" w:rsidR="00756174" w:rsidRDefault="00756174">
            <w:pPr>
              <w:rPr>
                <w:color w:val="7F7F7F" w:themeColor="text1" w:themeTint="80"/>
                <w:highlight w:val="lightGray"/>
              </w:rPr>
            </w:pPr>
          </w:p>
          <w:p w14:paraId="16876CD0" w14:textId="77777777" w:rsidR="00756174" w:rsidRDefault="004A312E">
            <w:pPr>
              <w:rPr>
                <w:color w:val="7F7F7F" w:themeColor="text1" w:themeTint="80"/>
                <w:highlight w:val="lightGray"/>
              </w:rPr>
            </w:pPr>
            <w:r>
              <w:rPr>
                <w:color w:val="7F7F7F" w:themeColor="text1" w:themeTint="80"/>
                <w:highlight w:val="lightGray"/>
              </w:rPr>
              <w:t>Kerncompetentie 1:</w:t>
            </w:r>
          </w:p>
          <w:p w14:paraId="6DCC788B" w14:textId="77777777" w:rsidR="004A312E" w:rsidRDefault="004A312E" w:rsidP="004A312E">
            <w:pPr>
              <w:pStyle w:val="Lijstalinea"/>
              <w:numPr>
                <w:ilvl w:val="0"/>
                <w:numId w:val="28"/>
              </w:numPr>
              <w:rPr>
                <w:color w:val="7F7F7F" w:themeColor="text1" w:themeTint="80"/>
                <w:highlight w:val="lightGray"/>
              </w:rPr>
            </w:pPr>
            <w:r>
              <w:rPr>
                <w:color w:val="7F7F7F" w:themeColor="text1" w:themeTint="80"/>
                <w:highlight w:val="lightGray"/>
              </w:rPr>
              <w:t>Slepen en borstelen: ja/nee</w:t>
            </w:r>
          </w:p>
          <w:p w14:paraId="361ECC71" w14:textId="73049AA9" w:rsidR="000F4BDC" w:rsidRPr="000F4BDC" w:rsidRDefault="000F4BDC" w:rsidP="000F4BDC">
            <w:pPr>
              <w:pStyle w:val="Lijstalinea"/>
              <w:numPr>
                <w:ilvl w:val="0"/>
                <w:numId w:val="28"/>
              </w:numPr>
              <w:rPr>
                <w:color w:val="7F7F7F" w:themeColor="text1" w:themeTint="80"/>
                <w:highlight w:val="lightGray"/>
              </w:rPr>
            </w:pPr>
            <w:r w:rsidRPr="000F4BDC">
              <w:rPr>
                <w:color w:val="7F7F7F" w:themeColor="text1" w:themeTint="80"/>
                <w:highlight w:val="lightGray"/>
              </w:rPr>
              <w:t>Reinigen en decompacteren infill kunstgrassportveld op verschillende poolhoogten</w:t>
            </w:r>
            <w:r w:rsidR="00AA2C93">
              <w:rPr>
                <w:color w:val="7F7F7F" w:themeColor="text1" w:themeTint="80"/>
                <w:highlight w:val="lightGray"/>
              </w:rPr>
              <w:t>: ja/nee</w:t>
            </w:r>
          </w:p>
          <w:p w14:paraId="5695EB2F" w14:textId="23E89BD0" w:rsidR="000F4BDC" w:rsidRPr="000F4BDC" w:rsidRDefault="000F4BDC" w:rsidP="000F4BDC">
            <w:pPr>
              <w:pStyle w:val="Lijstalinea"/>
              <w:numPr>
                <w:ilvl w:val="0"/>
                <w:numId w:val="28"/>
              </w:numPr>
              <w:rPr>
                <w:color w:val="7F7F7F" w:themeColor="text1" w:themeTint="80"/>
                <w:highlight w:val="lightGray"/>
              </w:rPr>
            </w:pPr>
            <w:r w:rsidRPr="000F4BDC">
              <w:rPr>
                <w:color w:val="7F7F7F" w:themeColor="text1" w:themeTint="80"/>
                <w:highlight w:val="lightGray"/>
              </w:rPr>
              <w:t>Dieptereiniging kunstgrassportveld (watervelden)</w:t>
            </w:r>
            <w:r w:rsidR="00AA2C93">
              <w:rPr>
                <w:color w:val="7F7F7F" w:themeColor="text1" w:themeTint="80"/>
                <w:highlight w:val="lightGray"/>
              </w:rPr>
              <w:t>: ja/nee</w:t>
            </w:r>
          </w:p>
          <w:p w14:paraId="78161A34" w14:textId="3C9CE866" w:rsidR="004A312E" w:rsidRDefault="000F4BDC" w:rsidP="000F4BDC">
            <w:pPr>
              <w:pStyle w:val="Lijstalinea"/>
              <w:numPr>
                <w:ilvl w:val="0"/>
                <w:numId w:val="28"/>
              </w:numPr>
              <w:rPr>
                <w:color w:val="7F7F7F" w:themeColor="text1" w:themeTint="80"/>
                <w:highlight w:val="lightGray"/>
              </w:rPr>
            </w:pPr>
            <w:r w:rsidRPr="000F4BDC">
              <w:rPr>
                <w:color w:val="7F7F7F" w:themeColor="text1" w:themeTint="80"/>
                <w:highlight w:val="lightGray"/>
              </w:rPr>
              <w:t>Verwerken infill op kunstgrassportveld</w:t>
            </w:r>
            <w:r w:rsidR="00AA2C93">
              <w:rPr>
                <w:color w:val="7F7F7F" w:themeColor="text1" w:themeTint="80"/>
                <w:highlight w:val="lightGray"/>
              </w:rPr>
              <w:t>: ja/nee</w:t>
            </w:r>
          </w:p>
          <w:p w14:paraId="25C05E60" w14:textId="77777777" w:rsidR="00AA2C93" w:rsidRDefault="00AA2C93" w:rsidP="00AA2C93">
            <w:pPr>
              <w:rPr>
                <w:color w:val="7F7F7F" w:themeColor="text1" w:themeTint="80"/>
                <w:highlight w:val="lightGray"/>
              </w:rPr>
            </w:pPr>
          </w:p>
          <w:p w14:paraId="6D6F3422" w14:textId="77777777" w:rsidR="00AA2C93" w:rsidRDefault="00AA2C93" w:rsidP="00AA2C93">
            <w:pPr>
              <w:rPr>
                <w:color w:val="7F7F7F" w:themeColor="text1" w:themeTint="80"/>
                <w:highlight w:val="lightGray"/>
              </w:rPr>
            </w:pPr>
            <w:r>
              <w:rPr>
                <w:color w:val="7F7F7F" w:themeColor="text1" w:themeTint="80"/>
                <w:highlight w:val="lightGray"/>
              </w:rPr>
              <w:t>Kerncompetentie 2:</w:t>
            </w:r>
          </w:p>
          <w:p w14:paraId="2CDDBD12" w14:textId="66C770E8" w:rsidR="00AA2C93" w:rsidRPr="00AA2C93" w:rsidRDefault="00AA2C93" w:rsidP="00AA2C93">
            <w:pPr>
              <w:rPr>
                <w:color w:val="7F7F7F" w:themeColor="text1" w:themeTint="80"/>
                <w:highlight w:val="lightGray"/>
              </w:rPr>
            </w:pPr>
            <w:r>
              <w:rPr>
                <w:color w:val="7F7F7F" w:themeColor="text1" w:themeTint="80"/>
                <w:highlight w:val="lightGray"/>
              </w:rPr>
              <w:t xml:space="preserve">- </w:t>
            </w:r>
            <w:r w:rsidRPr="00AA2C93">
              <w:rPr>
                <w:color w:val="7F7F7F" w:themeColor="text1" w:themeTint="80"/>
                <w:highlight w:val="lightGray"/>
              </w:rPr>
              <w:t>Verwijderen van algen</w:t>
            </w:r>
            <w:r>
              <w:rPr>
                <w:color w:val="7F7F7F" w:themeColor="text1" w:themeTint="80"/>
                <w:highlight w:val="lightGray"/>
              </w:rPr>
              <w:t>: ja/nee</w:t>
            </w:r>
          </w:p>
          <w:p w14:paraId="3FC64B85" w14:textId="674CEB5A" w:rsidR="00AA2C93" w:rsidRPr="00AA2C93" w:rsidRDefault="00AA2C93" w:rsidP="00AA2C93">
            <w:pPr>
              <w:rPr>
                <w:color w:val="7F7F7F" w:themeColor="text1" w:themeTint="80"/>
                <w:highlight w:val="lightGray"/>
              </w:rPr>
            </w:pPr>
            <w:r w:rsidRPr="00AA2C93">
              <w:rPr>
                <w:color w:val="7F7F7F" w:themeColor="text1" w:themeTint="80"/>
                <w:highlight w:val="lightGray"/>
              </w:rPr>
              <w:t>- Verwerking volgens kaderrichtlijn water (KRW) van verontreinigd afvalwater van de kunstgrasvelden</w:t>
            </w:r>
            <w:r>
              <w:rPr>
                <w:color w:val="7F7F7F" w:themeColor="text1" w:themeTint="80"/>
                <w:highlight w:val="lightGray"/>
              </w:rPr>
              <w:t>: ja/nee</w:t>
            </w:r>
          </w:p>
        </w:tc>
      </w:tr>
      <w:tr w:rsidR="00583EA0" w14:paraId="58354995" w14:textId="77777777" w:rsidTr="00FF6142">
        <w:trPr>
          <w:cantSplit/>
          <w:trHeight w:val="2371"/>
        </w:trPr>
        <w:tc>
          <w:tcPr>
            <w:tcW w:w="3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6389" w14:textId="77777777" w:rsidR="00583EA0" w:rsidRDefault="00583EA0"/>
        </w:tc>
        <w:tc>
          <w:tcPr>
            <w:tcW w:w="35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6546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6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7C5F47C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€    van de werkzaamheden uitgevoerd door gegadigde</w:t>
            </w:r>
          </w:p>
          <w:p w14:paraId="304132E2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</w:p>
          <w:p w14:paraId="5049C8EA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€    + omschrijving werkzaamheden uitgevoerd door combinant(en)</w:t>
            </w:r>
          </w:p>
          <w:p w14:paraId="39AD976B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</w:p>
          <w:p w14:paraId="5396B89D" w14:textId="77777777" w:rsidR="00583EA0" w:rsidRPr="002E27CE" w:rsidRDefault="00583EA0">
            <w:pPr>
              <w:rPr>
                <w:color w:val="7F7F7F" w:themeColor="text1" w:themeTint="80"/>
                <w:highlight w:val="lightGray"/>
              </w:rPr>
            </w:pPr>
            <w:r w:rsidRPr="002E27CE">
              <w:rPr>
                <w:color w:val="7F7F7F" w:themeColor="text1" w:themeTint="80"/>
                <w:highlight w:val="lightGray"/>
              </w:rPr>
              <w:t>€    + omschrijving uitgevoerd door onderaannemers</w:t>
            </w:r>
          </w:p>
        </w:tc>
      </w:tr>
    </w:tbl>
    <w:p w14:paraId="0F54BE36" w14:textId="77777777" w:rsidR="00583EA0" w:rsidRDefault="00583EA0" w:rsidP="00583EA0">
      <w:pPr>
        <w:pStyle w:val="colofontitel"/>
      </w:pPr>
    </w:p>
    <w:sectPr w:rsidR="00583EA0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4BA54852"/>
    <w:multiLevelType w:val="hybridMultilevel"/>
    <w:tmpl w:val="07B2BCAE"/>
    <w:lvl w:ilvl="0" w:tplc="2F461196">
      <w:start w:val="4"/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9050734">
    <w:abstractNumId w:val="0"/>
  </w:num>
  <w:num w:numId="2" w16cid:durableId="2042853052">
    <w:abstractNumId w:val="4"/>
  </w:num>
  <w:num w:numId="3" w16cid:durableId="262152762">
    <w:abstractNumId w:val="8"/>
  </w:num>
  <w:num w:numId="4" w16cid:durableId="1382704309">
    <w:abstractNumId w:val="7"/>
  </w:num>
  <w:num w:numId="5" w16cid:durableId="998849742">
    <w:abstractNumId w:val="0"/>
  </w:num>
  <w:num w:numId="6" w16cid:durableId="182323349">
    <w:abstractNumId w:val="2"/>
  </w:num>
  <w:num w:numId="7" w16cid:durableId="1807818016">
    <w:abstractNumId w:val="6"/>
  </w:num>
  <w:num w:numId="8" w16cid:durableId="1990205627">
    <w:abstractNumId w:val="5"/>
  </w:num>
  <w:num w:numId="9" w16cid:durableId="41564888">
    <w:abstractNumId w:val="8"/>
  </w:num>
  <w:num w:numId="10" w16cid:durableId="1680153585">
    <w:abstractNumId w:val="7"/>
  </w:num>
  <w:num w:numId="11" w16cid:durableId="892077540">
    <w:abstractNumId w:val="7"/>
  </w:num>
  <w:num w:numId="12" w16cid:durableId="1492408427">
    <w:abstractNumId w:val="7"/>
  </w:num>
  <w:num w:numId="13" w16cid:durableId="820393687">
    <w:abstractNumId w:val="7"/>
  </w:num>
  <w:num w:numId="14" w16cid:durableId="1236279966">
    <w:abstractNumId w:val="7"/>
  </w:num>
  <w:num w:numId="15" w16cid:durableId="67508601">
    <w:abstractNumId w:val="7"/>
  </w:num>
  <w:num w:numId="16" w16cid:durableId="1483620468">
    <w:abstractNumId w:val="7"/>
  </w:num>
  <w:num w:numId="17" w16cid:durableId="1558667843">
    <w:abstractNumId w:val="7"/>
  </w:num>
  <w:num w:numId="18" w16cid:durableId="1004628292">
    <w:abstractNumId w:val="7"/>
  </w:num>
  <w:num w:numId="19" w16cid:durableId="915700152">
    <w:abstractNumId w:val="5"/>
  </w:num>
  <w:num w:numId="20" w16cid:durableId="963928937">
    <w:abstractNumId w:val="8"/>
  </w:num>
  <w:num w:numId="21" w16cid:durableId="683164636">
    <w:abstractNumId w:val="0"/>
  </w:num>
  <w:num w:numId="22" w16cid:durableId="604848411">
    <w:abstractNumId w:val="2"/>
  </w:num>
  <w:num w:numId="23" w16cid:durableId="827284687">
    <w:abstractNumId w:val="6"/>
  </w:num>
  <w:num w:numId="24" w16cid:durableId="504175008">
    <w:abstractNumId w:val="0"/>
  </w:num>
  <w:num w:numId="25" w16cid:durableId="1779527126">
    <w:abstractNumId w:val="0"/>
  </w:num>
  <w:num w:numId="26" w16cid:durableId="1444883639">
    <w:abstractNumId w:val="0"/>
  </w:num>
  <w:num w:numId="27" w16cid:durableId="19257197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2720474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83170"/>
    <w:rsid w:val="000B46D8"/>
    <w:rsid w:val="000F4BDC"/>
    <w:rsid w:val="00177A29"/>
    <w:rsid w:val="001E54C4"/>
    <w:rsid w:val="00293FFD"/>
    <w:rsid w:val="002B5524"/>
    <w:rsid w:val="002E0355"/>
    <w:rsid w:val="002E27CE"/>
    <w:rsid w:val="003B3222"/>
    <w:rsid w:val="00424DED"/>
    <w:rsid w:val="00482A4F"/>
    <w:rsid w:val="004A312E"/>
    <w:rsid w:val="00500E8D"/>
    <w:rsid w:val="0051258F"/>
    <w:rsid w:val="00527398"/>
    <w:rsid w:val="00583EA0"/>
    <w:rsid w:val="00632123"/>
    <w:rsid w:val="006660B9"/>
    <w:rsid w:val="006878A9"/>
    <w:rsid w:val="00756174"/>
    <w:rsid w:val="007938DB"/>
    <w:rsid w:val="008104C5"/>
    <w:rsid w:val="008402D9"/>
    <w:rsid w:val="009175F9"/>
    <w:rsid w:val="009761CF"/>
    <w:rsid w:val="009B0D92"/>
    <w:rsid w:val="00A03098"/>
    <w:rsid w:val="00A3732E"/>
    <w:rsid w:val="00A53085"/>
    <w:rsid w:val="00AA1B6D"/>
    <w:rsid w:val="00AA2C93"/>
    <w:rsid w:val="00BD0C39"/>
    <w:rsid w:val="00E731AF"/>
    <w:rsid w:val="00EB1492"/>
    <w:rsid w:val="00F0769E"/>
    <w:rsid w:val="00F12F0D"/>
    <w:rsid w:val="00F16E1D"/>
    <w:rsid w:val="00FE2507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BA6484"/>
  <w15:docId w15:val="{EDF2CD41-220E-4632-A739-83D242D4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Revisie">
    <w:name w:val="Revision"/>
    <w:hidden/>
    <w:uiPriority w:val="99"/>
    <w:semiHidden/>
    <w:rsid w:val="00F0769E"/>
    <w:pPr>
      <w:spacing w:line="240" w:lineRule="auto"/>
    </w:pPr>
    <w:rPr>
      <w:rFonts w:eastAsia="Calibri"/>
      <w:lang w:eastAsia="en-US"/>
    </w:rPr>
  </w:style>
  <w:style w:type="paragraph" w:styleId="Lijstalinea">
    <w:name w:val="List Paragraph"/>
    <w:basedOn w:val="Standaard"/>
    <w:uiPriority w:val="34"/>
    <w:rsid w:val="004A31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0EC2A192285A43A082CB891851359C" ma:contentTypeVersion="4" ma:contentTypeDescription="Een nieuw document maken." ma:contentTypeScope="" ma:versionID="ecbf29344e444c694afb54c75537ad05">
  <xsd:schema xmlns:xsd="http://www.w3.org/2001/XMLSchema" xmlns:xs="http://www.w3.org/2001/XMLSchema" xmlns:p="http://schemas.microsoft.com/office/2006/metadata/properties" xmlns:ns2="cdb132b0-ffd7-4861-a497-e39691e2d04f" targetNamespace="http://schemas.microsoft.com/office/2006/metadata/properties" ma:root="true" ma:fieldsID="beefa4d9766a2b4890426453337858f6" ns2:_="">
    <xsd:import namespace="cdb132b0-ffd7-4861-a497-e39691e2d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132b0-ffd7-4861-a497-e39691e2d0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E8610F-4B4D-450E-9826-ED1637D1ADC8}"/>
</file>

<file path=customXml/itemProps2.xml><?xml version="1.0" encoding="utf-8"?>
<ds:datastoreItem xmlns:ds="http://schemas.openxmlformats.org/officeDocument/2006/customXml" ds:itemID="{AA73A300-9418-435B-8C83-EA9F24889FDB}"/>
</file>

<file path=customXml/itemProps3.xml><?xml version="1.0" encoding="utf-8"?>
<ds:datastoreItem xmlns:ds="http://schemas.openxmlformats.org/officeDocument/2006/customXml" ds:itemID="{C443C21F-33A0-405E-9E60-1D7FA9B3D1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298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Beusekom, Jeffrey van</cp:lastModifiedBy>
  <cp:revision>14</cp:revision>
  <dcterms:created xsi:type="dcterms:W3CDTF">2024-11-19T16:21:00Z</dcterms:created>
  <dcterms:modified xsi:type="dcterms:W3CDTF">2024-12-24T08:33:00Z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0x010100B10EC2A192285A43A082CB891851359C</vt:lpwstr>
  </property>
</Properties>
</file>